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2110186" name="5b782ec0-2c1e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5704902" name="5b782ec0-2c1e-11f1-b6e1-9dc360cfc4d1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06759077" name="65b724c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7703817" name="65b724c0-2c16-11f1-b6e1-9dc360cfc4d1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/ Gang / Esszimmer </w:t>
            </w:r>
          </w:p>
          <w:p>
            <w:pPr>
              <w:spacing w:before="0" w:after="0" w:line="240" w:lineRule="auto"/>
            </w:pPr>
            <w:r>
              <w:t>EG - 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4993633" name="ad2c99c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9010779" name="ad2c99c0-2c16-11f1-b6e1-9dc360cfc4d1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2756126" name="e84baea0-2c17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8993076" name="e84baea0-2c17-11f1-b6e1-9dc360cfc4d1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Wohnzimner / Esszimmer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7275730" name="d7191ae0-2c18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7613394" name="d7191ae0-2c18-11f1-b6e1-9dc360cfc4d1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9141749" name="2be98760-2c1b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0409655" name="2be98760-2c1b-11f1-b6e1-9dc360cfc4d1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Balkon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3276671" name="27c0dd90-2c21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4361094" name="27c0dd90-2c21-11f1-b6e1-9dc360cfc4d1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6839310" name="51ea057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685034" name="51ea0570-2c16-11f1-b6e1-9dc360cfc4d1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/ Gang / Esszimmer </w:t>
            </w:r>
          </w:p>
          <w:p>
            <w:pPr>
              <w:spacing w:before="0" w:after="0" w:line="240" w:lineRule="auto"/>
            </w:pPr>
            <w:r>
              <w:t>EG - UG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97319421" name="cba2c1e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1603155" name="cba2c1e0-2c16-11f1-b6e1-9dc360cfc4d1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9014644" name="c78afa40-2c17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6484055" name="c78afa40-2c17-11f1-b6e1-9dc360cfc4d1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7655144" name="4b6e3950-2c1b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8399964" name="4b6e3950-2c1b-11f1-b6e1-9dc360cfc4d1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Balkon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0193377" name="fdc52f50-2c20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7185678" name="fdc52f50-2c20-11f1-b6e1-9dc360cfc4d1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68087479" name="23b393b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2228473" name="23b393b0-2c16-11f1-b6e1-9dc360cfc4d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 -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1765852" name="8cae1e8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5144229" name="8cae1e80-2c16-11f1-b6e1-9dc360cfc4d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Wohnzimner / Esszimmer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4548906" name="bc0f42b0-2c18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7902908" name="bc0f42b0-2c18-11f1-b6e1-9dc360cfc4d1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32650109" name="f14ddde0-2c1a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9579600" name="f14ddde0-2c1a-11f1-b6e1-9dc360cfc4d1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Heizraum / Hobyraum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2581344" name="15d6abe0-2c1d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693598" name="15d6abe0-2c1d-11f1-b6e1-9dc360cfc4d1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6662732" name="76abaf00-2c1e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9207961" name="76abaf00-2c1e-11f1-b6e1-9dc360cfc4d1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05230469" name="4df07a90-2c1f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4675915" name="4df07a90-2c1f-11f1-b6e1-9dc360cfc4d1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/ 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7625800" name="d28e8580-2c1f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1239100" name="d28e8580-2c1f-11f1-b6e1-9dc360cfc4d1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UG-DG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1669032" name="114d5660-2c21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1187591" name="114d5660-2c21-11f1-b6e1-9dc360cfc4d1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0688131" name="3ff7999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8490913" name="3ff79990-2c16-11f1-b6e1-9dc360cfc4d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 - 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60792234" name="1b911940-2c17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0368827" name="1b911940-2c17-11f1-b6e1-9dc360cfc4d1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5334506" name="fca8b1e0-2c17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724662" name="fca8b1e0-2c17-11f1-b6e1-9dc360cfc4d1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/ 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61230930" name="ed8c01a0-2c1f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9774368" name="ed8c01a0-2c1f-11f1-b6e1-9dc360cfc4d1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5583779" name="f60cb060-2c18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1263592" name="f60cb060-2c18-11f1-b6e1-9dc360cfc4d1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alle 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59142910" name="d7722570-2c1a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7457287" name="d7722570-2c1a-11f1-b6e1-9dc360cfc4d1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5885455" name="8e069050-2c1b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797439" name="8e069050-2c1b-11f1-b6e1-9dc360cfc4d1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Heizraum / Hobyraum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54311029" name="5f59a420-2c1d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6103874" name="5f59a420-2c1d-11f1-b6e1-9dc360cfc4d1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83668463" name="8cc99c20-2c1e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9403028" name="8cc99c20-2c1e-11f1-b6e1-9dc360cfc4d1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 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7088343" name="2f956340-2c19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8865587" name="2f956340-2c19-11f1-b6e1-9dc360cfc4d1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1005218" name="81f74b50-2c1c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5152879" name="81f74b50-2c1c-11f1-b6e1-9dc360cfc4d1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3803701" name="0139b970-2c1d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2601199" name="0139b970-2c1d-11f1-b6e1-9dc360cfc4d1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9158796" name="c71b2f30-2c1c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1668865" name="c71b2f30-2c1c-11f1-b6e1-9dc360cfc4d1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24575037" name="29cda4e0-2c1e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5815821" name="29cda4e0-2c1e-11f1-b6e1-9dc360cfc4d1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Lavabo </w:t>
            </w:r>
          </w:p>
        </w:tc>
        <w:tc>
          <w:p>
            <w:pPr>
              <w:spacing w:before="0" w:after="0" w:line="240" w:lineRule="auto"/>
            </w:pPr>
            <w:r>
              <w:t>Lavabo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7709075" name="f24d9340-2c1d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8960186" name="f24d9340-2c1d-11f1-b6e1-9dc360cfc4d1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Lavabo </w:t>
            </w:r>
          </w:p>
        </w:tc>
        <w:tc>
          <w:p>
            <w:pPr>
              <w:spacing w:before="0" w:after="0" w:line="240" w:lineRule="auto"/>
            </w:pPr>
            <w:r>
              <w:t>Lavabo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1091726" name="f894ac10-2c1e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1426193" name="f894ac10-2c1e-11f1-b6e1-9dc360cfc4d1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16664131" name="0e817710-2c1f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6960264" name="0e817710-2c1f-11f1-b6e1-9dc360cfc4d1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0270378" name="0df28810-2c20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3230576" name="0df28810-2c20-11f1-b6e1-9dc360cfc4d1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Maienholz 10, 5018 Erlinsbach</w:t>
          </w:r>
        </w:p>
        <w:p>
          <w:pPr>
            <w:spacing w:before="0" w:after="0"/>
          </w:pPr>
          <w:r>
            <w:t>749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footer.xml" Type="http://schemas.openxmlformats.org/officeDocument/2006/relationships/footer" Id="rId43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